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D5114F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r w:rsidR="009E4D70">
        <w:t>project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9E4D70" w:rsidP="005E679C">
            <w:proofErr w:type="spellStart"/>
            <w:r>
              <w:t>A</w:t>
            </w:r>
            <w:r w:rsidRPr="009E4D70">
              <w:t>anmelder</w:t>
            </w:r>
            <w:r w:rsidR="00583EA0">
              <w:t>r</w:t>
            </w:r>
            <w:proofErr w:type="spellEnd"/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 w:rsidP="009E4D7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9E4D70">
              <w:rPr>
                <w:highlight w:val="lightGray"/>
              </w:rPr>
              <w:t>aanmelder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Postcode en plaats vestiging </w:t>
            </w:r>
            <w:r w:rsidR="009E4D70" w:rsidRPr="009E4D70">
              <w:t>aanmelder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Pr="007D434E" w:rsidRDefault="00583EA0">
            <w:pPr>
              <w:rPr>
                <w:highlight w:val="lightGray"/>
              </w:rPr>
            </w:pPr>
            <w:r w:rsidRPr="007D434E">
              <w:rPr>
                <w:highlight w:val="lightGray"/>
              </w:rPr>
              <w:sym w:font="Wingdings" w:char="F06F"/>
            </w:r>
            <w:r w:rsidRPr="007D434E">
              <w:rPr>
                <w:highlight w:val="lightGray"/>
              </w:rPr>
              <w:t xml:space="preserve">  </w:t>
            </w:r>
            <w:r w:rsidR="007D434E" w:rsidRPr="007D434E">
              <w:rPr>
                <w:highlight w:val="lightGray"/>
              </w:rPr>
              <w:t>Categorie 1</w:t>
            </w:r>
            <w:r w:rsidR="005E679C">
              <w:rPr>
                <w:highlight w:val="lightGray"/>
              </w:rPr>
              <w:t xml:space="preserve"> (schone en hergebruikgrond)</w:t>
            </w:r>
          </w:p>
          <w:p w:rsidR="00583EA0" w:rsidRDefault="00583EA0">
            <w:r w:rsidRPr="007D434E">
              <w:rPr>
                <w:highlight w:val="lightGray"/>
              </w:rPr>
              <w:sym w:font="Wingdings" w:char="F06F"/>
            </w:r>
            <w:r w:rsidRPr="007D434E">
              <w:rPr>
                <w:highlight w:val="lightGray"/>
              </w:rPr>
              <w:t xml:space="preserve">  </w:t>
            </w:r>
            <w:r w:rsidR="007D434E" w:rsidRPr="007D434E">
              <w:rPr>
                <w:highlight w:val="lightGray"/>
              </w:rPr>
              <w:t>Categorie 2</w:t>
            </w:r>
            <w:r>
              <w:t>.</w:t>
            </w:r>
            <w:r w:rsidR="005E679C">
              <w:t>(verontreinigde /niet toepasbare grond)</w:t>
            </w:r>
            <w:r>
              <w:t>.</w:t>
            </w:r>
          </w:p>
          <w:p w:rsidR="00583EA0" w:rsidRDefault="00583EA0"/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  <w:r w:rsidR="009E4D70">
              <w:t>/Opdrachtgever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Nadere informatie referentieproject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 w:rsidP="009E4D70">
            <w:r>
              <w:t>Locatie van het referentie</w:t>
            </w:r>
            <w:r w:rsidR="009E4D70">
              <w:t>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8B495B">
            <w:r>
              <w:t>Hoeveelheid grond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8B495B">
            <w:pPr>
              <w:rPr>
                <w:highlight w:val="lightGray"/>
              </w:rPr>
            </w:pPr>
            <w:r>
              <w:rPr>
                <w:highlight w:val="lightGray"/>
              </w:rPr>
              <w:t>Ton/m3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>
            <w:r>
              <w:t>Contractvorm: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 w:rsidP="0036089F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</w:t>
            </w:r>
            <w:r w:rsidR="0036089F">
              <w:rPr>
                <w:highlight w:val="lightGray"/>
              </w:rPr>
              <w:t>/inkoopvoorwaarden opdrachtgever</w:t>
            </w:r>
            <w:r>
              <w:rPr>
                <w:highlight w:val="lightGray"/>
              </w:rPr>
              <w:t>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 w:rsidP="00BF40D2">
            <w:r>
              <w:t>Omschrijving van de werkzaamheden dat binnen het referentie</w:t>
            </w:r>
            <w:r w:rsidR="00BF40D2">
              <w:t>project</w:t>
            </w:r>
            <w:r>
              <w:t xml:space="preserve"> is verricht door de </w:t>
            </w:r>
            <w:r w:rsidR="008B495B">
              <w:t>aanmelder</w:t>
            </w:r>
            <w:r>
              <w:t>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 w:rsidP="00BF40D2">
            <w:r>
              <w:t xml:space="preserve">Omvang van de werkzaamheden die door de </w:t>
            </w:r>
            <w:r w:rsidR="00BF40D2">
              <w:t>aanmelders</w:t>
            </w:r>
            <w:r>
              <w:t xml:space="preserve">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8B495B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Hoeveelheid </w:t>
            </w:r>
            <w:r w:rsidR="00583EA0">
              <w:rPr>
                <w:highlight w:val="lightGray"/>
              </w:rPr>
              <w:t xml:space="preserve">van de werkzaamheden uitgevoerd door </w:t>
            </w:r>
            <w:r w:rsidR="00BF40D2" w:rsidRPr="00BF40D2">
              <w:rPr>
                <w:highlight w:val="lightGray"/>
              </w:rPr>
              <w:t>aanmelder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8B495B">
            <w:pPr>
              <w:rPr>
                <w:highlight w:val="lightGray"/>
              </w:rPr>
            </w:pPr>
            <w:r w:rsidRPr="008B495B">
              <w:rPr>
                <w:highlight w:val="lightGray"/>
              </w:rPr>
              <w:t>Hoeveelheid+</w:t>
            </w:r>
            <w:r w:rsidR="00583EA0">
              <w:rPr>
                <w:highlight w:val="lightGray"/>
              </w:rPr>
              <w:t xml:space="preserve"> omschrijving werkzaamheden uitgevoerd door </w:t>
            </w:r>
            <w:proofErr w:type="spellStart"/>
            <w:r w:rsidR="00583EA0">
              <w:rPr>
                <w:highlight w:val="lightGray"/>
              </w:rPr>
              <w:t>combinant</w:t>
            </w:r>
            <w:proofErr w:type="spellEnd"/>
            <w:r w:rsidR="00583EA0"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8B495B">
            <w:pPr>
              <w:rPr>
                <w:highlight w:val="lightGray"/>
              </w:rPr>
            </w:pPr>
            <w:bookmarkStart w:id="11" w:name="_GoBack"/>
            <w:r w:rsidRPr="008B495B">
              <w:rPr>
                <w:highlight w:val="lightGray"/>
              </w:rPr>
              <w:t>Hoeveelheid</w:t>
            </w:r>
            <w:r w:rsidR="00583EA0">
              <w:rPr>
                <w:highlight w:val="lightGray"/>
              </w:rPr>
              <w:t xml:space="preserve"> + omschrijving </w:t>
            </w:r>
            <w:bookmarkEnd w:id="11"/>
            <w:r w:rsidR="00583EA0">
              <w:rPr>
                <w:highlight w:val="lightGray"/>
              </w:rPr>
              <w:t>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6089F"/>
    <w:rsid w:val="003B3222"/>
    <w:rsid w:val="00424DED"/>
    <w:rsid w:val="00482A4F"/>
    <w:rsid w:val="00527398"/>
    <w:rsid w:val="00583EA0"/>
    <w:rsid w:val="005E679C"/>
    <w:rsid w:val="00632123"/>
    <w:rsid w:val="007D434E"/>
    <w:rsid w:val="008104C5"/>
    <w:rsid w:val="008402D9"/>
    <w:rsid w:val="008B495B"/>
    <w:rsid w:val="009175F9"/>
    <w:rsid w:val="0093102E"/>
    <w:rsid w:val="009761CF"/>
    <w:rsid w:val="009B0D92"/>
    <w:rsid w:val="009E4D70"/>
    <w:rsid w:val="00A03098"/>
    <w:rsid w:val="00A3732E"/>
    <w:rsid w:val="00A53085"/>
    <w:rsid w:val="00BD0C39"/>
    <w:rsid w:val="00BF40D2"/>
    <w:rsid w:val="00D5114F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5853BFE0.dotm</Template>
  <TotalTime>34</TotalTime>
  <Pages>2</Pages>
  <Words>217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Zwart, Peter (IB)</cp:lastModifiedBy>
  <cp:revision>10</cp:revision>
  <dcterms:created xsi:type="dcterms:W3CDTF">2018-08-07T10:53:00Z</dcterms:created>
  <dcterms:modified xsi:type="dcterms:W3CDTF">2019-07-31T13:43:00Z</dcterms:modified>
</cp:coreProperties>
</file>